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2477343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300666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703092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423074" name="019d67e5-b509-7681-a139-cfe7bb87d50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556813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06155" name="019d67e9-80c2-7e84-a0e6-fb3d3aef1db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1256771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22454" name="019d6807-eb51-7b2d-abf0-93c6dacab26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536640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649091" name="019d680d-fba2-7fc7-b48e-f4a947962f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1978169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81963" name="019d6814-4d4b-7112-865f-5fc33b2404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2298161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094904" name="019d6819-e937-7e7f-956c-57fb474d51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Haus/Garage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639123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630217" name="019d681e-bab2-7cf5-a9e4-f5fc2b796c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324094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231836" name="019d6820-5273-7d3d-b74e-6bdc04c5c5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6555922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099128" name="019d67e4-1e40-78ae-9b26-6a9610df9f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3444179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02968" name="019d67e7-5623-7158-a3ae-19122a5ed5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85784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999835" name="019d67eb-68c4-707d-8bff-1d022fa989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6574325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61137" name="019d6809-2656-7689-ba28-904fe1905f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239390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763070" name="019d6810-f82d-7fb9-9891-16a82a2afc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5605354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243724" name="019d681a-e2f3-705f-bff2-623e4f185eb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4422581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25028" name="019d6801-b343-79aa-8f3e-521f203d476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Sitzbank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787145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600237" name="019d681c-890c-765d-b0ae-42f072b540e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7335063" name="019d67d4-3def-7f0a-99b8-dc2e832b3a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9955" name="019d67d4-3def-7f0a-99b8-dc2e832b3a9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8466714" name="019d67d5-7dc3-74f2-85d3-45a141d32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113851" name="019d67d5-7dc3-74f2-85d3-45a141d3207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1113161" name="019d67ef-1747-7b8e-a33b-82115f57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408235" name="019d67ef-1747-7b8e-a33b-82115f57a2a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4562473" name="019d67f0-4c82-7d4a-8b8c-79cad30db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64992" name="019d67f0-4c82-7d4a-8b8c-79cad30db25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Cushio Vinyl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1819536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093921" name="019d67f5-976f-70df-840a-e54d27a2d98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9723116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189036" name="019d67fa-0b26-7009-a5ef-f211977f11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3978348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551146" name="019d67fc-ca6a-76c1-8213-6af065ea75f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Boden/Decke/Wand</w:t>
            </w:r>
          </w:p>
        </w:tc>
        <w:tc>
          <w:p>
            <w:pPr>
              <w:spacing w:before="0" w:after="0" w:line="240" w:lineRule="auto"/>
            </w:pPr>
            <w:r>
              <w:t>Putz / 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2430606" name="019d6802-fc9a-77df-84f5-cf18f36ef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372569" name="019d6802-fc9a-77df-84f5-cf18f36efba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Decke/Boden/Wände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9583029" name="019d6815-a320-761d-9bc3-d18a5f6768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37090" name="019d6815-a320-761d-9bc3-d18a5f67681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